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029822" name="019daad0-3d94-765c-89e1-2d1454f104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7521065" name="019daad0-3d94-765c-89e1-2d1454f1047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